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60322315" name="e382bfc0-0d69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9001364" name="e382bfc0-0d69-11f1-9f6f-c3de6f6daf44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25118183" name="f99477e0-0d69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2907314" name="f99477e0-0d69-11f1-9f6f-c3de6f6daf4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61757963" name="10e3b910-0d6a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7357576" name="10e3b910-0d6a-11f1-9f6f-c3de6f6daf4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64056689" name="235ce120-0d6a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5982231" name="235ce120-0d6a-11f1-9f6f-c3de6f6daf4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10606523" name="320cf340-0d6a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416198" name="320cf340-0d6a-11f1-9f6f-c3de6f6daf4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79098084" name="464382c0-0d6a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7173984" name="464382c0-0d6a-11f1-9f6f-c3de6f6daf44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Wohnung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490720" name="56a73850-0d6a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7398797" name="56a73850-0d6a-11f1-9f6f-c3de6f6daf44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Wohnung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61686126" name="d4e778b0-0d6a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5781352" name="d4e778b0-0d6a-11f1-9f6f-c3de6f6daf44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Wohnung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2792986" name="c77e8200-0d69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8174525" name="c77e8200-0d69-11f1-9f6f-c3de6f6daf44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Altwiesenstrasse 46, 5436 Würenlos, Schweiz</w:t>
          </w:r>
        </w:p>
        <w:p>
          <w:pPr>
            <w:spacing w:before="0" w:after="0"/>
          </w:pPr>
          <w:r>
            <w:t>736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footer.xml" Type="http://schemas.openxmlformats.org/officeDocument/2006/relationships/footer" Id="rId1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